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85" w:type="dxa"/>
        <w:tblInd w:w="-176" w:type="dxa"/>
        <w:tblLook w:val="0000" w:firstRow="0" w:lastRow="0" w:firstColumn="0" w:lastColumn="0" w:noHBand="0" w:noVBand="0"/>
      </w:tblPr>
      <w:tblGrid>
        <w:gridCol w:w="4253"/>
        <w:gridCol w:w="5732"/>
      </w:tblGrid>
      <w:tr w:rsidR="00A30A1C" w:rsidRPr="0035539B" w14:paraId="6CF7BA37" w14:textId="77777777" w:rsidTr="0051090E">
        <w:tc>
          <w:tcPr>
            <w:tcW w:w="4253" w:type="dxa"/>
          </w:tcPr>
          <w:p w14:paraId="5FAFB8FB" w14:textId="304F17FE" w:rsidR="00A30A1C" w:rsidRPr="00A30A1C" w:rsidRDefault="00A30A1C" w:rsidP="0051090E">
            <w:pPr>
              <w:pStyle w:val="Heading1"/>
              <w:spacing w:line="320" w:lineRule="atLeast"/>
              <w:jc w:val="center"/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 xml:space="preserve">UBND </w:t>
            </w:r>
            <w:r w:rsidR="00075FB8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>XÃ NA SANG</w:t>
            </w:r>
          </w:p>
          <w:p w14:paraId="73585AA2" w14:textId="2FF2AA63" w:rsidR="00A30A1C" w:rsidRPr="00A30A1C" w:rsidRDefault="00A30A1C" w:rsidP="0051090E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noProof/>
                <w:spacing w:val="-6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382811" wp14:editId="2532FBC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198755</wp:posOffset>
                      </wp:positionV>
                      <wp:extent cx="1447800" cy="0"/>
                      <wp:effectExtent l="5715" t="7620" r="13335" b="11430"/>
                      <wp:wrapNone/>
                      <wp:docPr id="1408632500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6D31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0.7pt;margin-top:15.65pt;width:11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"/>
                  </w:pict>
                </mc:Fallback>
              </mc:AlternateContent>
            </w:r>
            <w:r w:rsidRPr="00A30A1C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>TRƯỜNG PTDTBT TH SA LÔNG</w:t>
            </w:r>
          </w:p>
          <w:p w14:paraId="1F99F6CF" w14:textId="77777777" w:rsidR="00A30A1C" w:rsidRPr="00A30A1C" w:rsidRDefault="00A30A1C" w:rsidP="0051090E">
            <w:pPr>
              <w:spacing w:line="320" w:lineRule="atLeast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  <w:p w14:paraId="7DCCE603" w14:textId="16B61CEE" w:rsidR="00A30A1C" w:rsidRPr="00A30A1C" w:rsidRDefault="00A30A1C" w:rsidP="00A30A1C">
            <w:pPr>
              <w:spacing w:line="320" w:lineRule="atLeast"/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6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732" w:type="dxa"/>
          </w:tcPr>
          <w:p w14:paraId="38A10CAF" w14:textId="77777777" w:rsidR="00A30A1C" w:rsidRPr="00A30A1C" w:rsidRDefault="00A30A1C" w:rsidP="0051090E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>CỘNG HOÀ XÃ HỘI CHỦ NGHĨA VIỆT NAM</w:t>
            </w:r>
          </w:p>
          <w:p w14:paraId="15705857" w14:textId="77777777" w:rsidR="00A30A1C" w:rsidRPr="00A30A1C" w:rsidRDefault="00A30A1C" w:rsidP="0051090E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b/>
                <w:spacing w:val="-6"/>
              </w:rPr>
              <w:t>Độc lập - Tự do - Hạnh phúc</w:t>
            </w:r>
          </w:p>
          <w:p w14:paraId="11F9AF04" w14:textId="0B2DF85E" w:rsidR="00A30A1C" w:rsidRPr="00A30A1C" w:rsidRDefault="00A30A1C" w:rsidP="0051090E">
            <w:pPr>
              <w:spacing w:line="320" w:lineRule="atLeast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30A1C">
              <w:rPr>
                <w:rFonts w:ascii="Times New Roman" w:hAnsi="Times New Roman" w:cs="Times New Roman"/>
                <w:b/>
                <w:noProof/>
                <w:spacing w:val="-6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617E6" wp14:editId="1A144F1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40640</wp:posOffset>
                      </wp:positionV>
                      <wp:extent cx="1753235" cy="0"/>
                      <wp:effectExtent l="0" t="0" r="0" b="0"/>
                      <wp:wrapNone/>
                      <wp:docPr id="71669437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E3B6F6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pt,3.2pt" to="205.9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"/>
                  </w:pict>
                </mc:Fallback>
              </mc:AlternateContent>
            </w:r>
          </w:p>
          <w:p w14:paraId="32BBE2C7" w14:textId="29A99646" w:rsidR="00A30A1C" w:rsidRPr="00075FB8" w:rsidRDefault="00A30A1C" w:rsidP="0051090E">
            <w:pPr>
              <w:spacing w:line="320" w:lineRule="atLeast"/>
              <w:rPr>
                <w:rFonts w:ascii="Times New Roman" w:hAnsi="Times New Roman" w:cs="Times New Roman"/>
                <w:i/>
                <w:spacing w:val="-6"/>
                <w:sz w:val="26"/>
                <w:szCs w:val="26"/>
                <w:lang w:val="en-US"/>
              </w:rPr>
            </w:pPr>
            <w:r w:rsidRPr="00A30A1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 w:cs="Times New Roman"/>
                <w:spacing w:val="-6"/>
                <w:sz w:val="26"/>
                <w:szCs w:val="26"/>
                <w:lang w:val="en-US"/>
              </w:rPr>
              <w:t xml:space="preserve">        </w:t>
            </w:r>
            <w:r w:rsidRPr="00A30A1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 </w:t>
            </w:r>
            <w:r w:rsidRPr="00A30A1C">
              <w:rPr>
                <w:rFonts w:ascii="Times New Roman" w:hAnsi="Times New Roman" w:cs="Times New Roman"/>
                <w:i/>
                <w:spacing w:val="-6"/>
                <w:sz w:val="26"/>
                <w:szCs w:val="26"/>
              </w:rPr>
              <w:t xml:space="preserve">Sa Lông, ngày </w:t>
            </w:r>
            <w:r w:rsidR="006E2B26">
              <w:rPr>
                <w:rFonts w:ascii="Times New Roman" w:hAnsi="Times New Roman" w:cs="Times New Roman"/>
                <w:i/>
                <w:spacing w:val="-6"/>
                <w:sz w:val="26"/>
                <w:szCs w:val="26"/>
                <w:lang w:val="en-US"/>
              </w:rPr>
              <w:t>1</w:t>
            </w:r>
            <w:r w:rsidR="00075FB8">
              <w:rPr>
                <w:rFonts w:ascii="Times New Roman" w:hAnsi="Times New Roman" w:cs="Times New Roman"/>
                <w:i/>
                <w:spacing w:val="-6"/>
                <w:sz w:val="26"/>
                <w:szCs w:val="26"/>
                <w:lang w:val="en-US"/>
              </w:rPr>
              <w:t>4</w:t>
            </w:r>
            <w:r w:rsidRPr="00A30A1C">
              <w:rPr>
                <w:rFonts w:ascii="Times New Roman" w:hAnsi="Times New Roman" w:cs="Times New Roman"/>
                <w:i/>
                <w:spacing w:val="-6"/>
                <w:sz w:val="26"/>
                <w:szCs w:val="26"/>
              </w:rPr>
              <w:t xml:space="preserve"> tháng 1</w:t>
            </w:r>
            <w:r w:rsidR="00075FB8">
              <w:rPr>
                <w:rFonts w:ascii="Times New Roman" w:hAnsi="Times New Roman" w:cs="Times New Roman"/>
                <w:i/>
                <w:spacing w:val="-6"/>
                <w:sz w:val="26"/>
                <w:szCs w:val="26"/>
                <w:lang w:val="en-US"/>
              </w:rPr>
              <w:t>0</w:t>
            </w:r>
            <w:r w:rsidRPr="00A30A1C">
              <w:rPr>
                <w:rFonts w:ascii="Times New Roman" w:hAnsi="Times New Roman" w:cs="Times New Roman"/>
                <w:i/>
                <w:spacing w:val="-6"/>
                <w:sz w:val="26"/>
                <w:szCs w:val="26"/>
              </w:rPr>
              <w:t xml:space="preserve"> năm 202</w:t>
            </w:r>
            <w:r w:rsidR="00075FB8">
              <w:rPr>
                <w:rFonts w:ascii="Times New Roman" w:hAnsi="Times New Roman" w:cs="Times New Roman"/>
                <w:i/>
                <w:spacing w:val="-6"/>
                <w:sz w:val="26"/>
                <w:szCs w:val="26"/>
                <w:lang w:val="en-US"/>
              </w:rPr>
              <w:t>5</w:t>
            </w:r>
          </w:p>
        </w:tc>
      </w:tr>
    </w:tbl>
    <w:p w14:paraId="57A851CB" w14:textId="77777777" w:rsidR="00A30A1C" w:rsidRDefault="00A30A1C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rStyle w:val="Bodytext2"/>
          <w:b/>
          <w:bCs/>
          <w:sz w:val="28"/>
          <w:szCs w:val="28"/>
          <w:lang w:eastAsia="vi-VN"/>
        </w:rPr>
      </w:pPr>
    </w:p>
    <w:p w14:paraId="76DEEC36" w14:textId="77777777" w:rsidR="00EE7721" w:rsidRDefault="004C4F80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rStyle w:val="Bodytext2"/>
          <w:b/>
          <w:bCs/>
          <w:sz w:val="28"/>
          <w:szCs w:val="28"/>
          <w:lang w:eastAsia="vi-VN"/>
        </w:rPr>
      </w:pPr>
      <w:r w:rsidRPr="004C4F80">
        <w:rPr>
          <w:rStyle w:val="Bodytext2"/>
          <w:b/>
          <w:bCs/>
          <w:sz w:val="28"/>
          <w:szCs w:val="28"/>
          <w:lang w:eastAsia="vi-VN"/>
        </w:rPr>
        <w:t xml:space="preserve">BÁO CÁO </w:t>
      </w:r>
    </w:p>
    <w:p w14:paraId="6D9A6AAF" w14:textId="22ECD467" w:rsidR="004C4F80" w:rsidRPr="00075FB8" w:rsidRDefault="004C4F80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rStyle w:val="Bodytext2"/>
          <w:b/>
          <w:bCs/>
          <w:sz w:val="28"/>
          <w:szCs w:val="28"/>
          <w:lang w:val="en-US" w:eastAsia="vi-VN"/>
        </w:rPr>
      </w:pPr>
      <w:r w:rsidRPr="004C4F80">
        <w:rPr>
          <w:rStyle w:val="Bodytext2"/>
          <w:b/>
          <w:bCs/>
          <w:sz w:val="28"/>
          <w:szCs w:val="28"/>
          <w:lang w:eastAsia="vi-VN"/>
        </w:rPr>
        <w:t>VỀ NHU CẦU BIÊN CHẾ GIÁO VIÊN NĂM HỌC 202</w:t>
      </w:r>
      <w:r w:rsidR="00075FB8">
        <w:rPr>
          <w:rStyle w:val="Bodytext2"/>
          <w:b/>
          <w:bCs/>
          <w:sz w:val="28"/>
          <w:szCs w:val="28"/>
          <w:lang w:val="en-US" w:eastAsia="vi-VN"/>
        </w:rPr>
        <w:t>5</w:t>
      </w:r>
      <w:r w:rsidRPr="004C4F80">
        <w:rPr>
          <w:rStyle w:val="Bodytext2"/>
          <w:b/>
          <w:bCs/>
          <w:sz w:val="28"/>
          <w:szCs w:val="28"/>
          <w:lang w:eastAsia="vi-VN"/>
        </w:rPr>
        <w:t xml:space="preserve"> </w:t>
      </w:r>
      <w:r>
        <w:rPr>
          <w:rStyle w:val="Bodytext2"/>
          <w:b/>
          <w:bCs/>
          <w:sz w:val="28"/>
          <w:szCs w:val="28"/>
          <w:lang w:eastAsia="vi-VN"/>
        </w:rPr>
        <w:t>–</w:t>
      </w:r>
      <w:r w:rsidRPr="004C4F80">
        <w:rPr>
          <w:rStyle w:val="Bodytext2"/>
          <w:b/>
          <w:bCs/>
          <w:sz w:val="28"/>
          <w:szCs w:val="28"/>
          <w:lang w:eastAsia="vi-VN"/>
        </w:rPr>
        <w:t xml:space="preserve"> 202</w:t>
      </w:r>
      <w:r w:rsidR="00075FB8">
        <w:rPr>
          <w:rStyle w:val="Bodytext2"/>
          <w:b/>
          <w:bCs/>
          <w:sz w:val="28"/>
          <w:szCs w:val="28"/>
          <w:lang w:val="en-US" w:eastAsia="vi-VN"/>
        </w:rPr>
        <w:t>6</w:t>
      </w:r>
    </w:p>
    <w:p w14:paraId="698EBFCA" w14:textId="77777777" w:rsidR="004C4F80" w:rsidRDefault="004C4F80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b w:val="0"/>
          <w:bCs w:val="0"/>
          <w:sz w:val="28"/>
          <w:szCs w:val="28"/>
        </w:rPr>
      </w:pPr>
    </w:p>
    <w:p w14:paraId="6BA864B7" w14:textId="77777777" w:rsidR="00575299" w:rsidRPr="004C4F80" w:rsidRDefault="00575299" w:rsidP="004C4F80">
      <w:pPr>
        <w:pStyle w:val="Bodytext21"/>
        <w:shd w:val="clear" w:color="auto" w:fill="auto"/>
        <w:spacing w:line="240" w:lineRule="auto"/>
        <w:ind w:firstLine="0"/>
        <w:jc w:val="center"/>
        <w:rPr>
          <w:b w:val="0"/>
          <w:bCs w:val="0"/>
          <w:sz w:val="28"/>
          <w:szCs w:val="28"/>
        </w:rPr>
      </w:pPr>
    </w:p>
    <w:p w14:paraId="57FBA6F2" w14:textId="5CC638E5" w:rsidR="004C4F80" w:rsidRPr="00075FB8" w:rsidRDefault="009950FF" w:rsidP="00651439">
      <w:pPr>
        <w:pStyle w:val="Bodytext21"/>
        <w:shd w:val="clear" w:color="auto" w:fill="auto"/>
        <w:tabs>
          <w:tab w:val="left" w:pos="1066"/>
        </w:tabs>
        <w:spacing w:line="276" w:lineRule="auto"/>
        <w:ind w:firstLine="0"/>
        <w:jc w:val="both"/>
        <w:rPr>
          <w:b w:val="0"/>
          <w:bCs w:val="0"/>
          <w:sz w:val="28"/>
          <w:szCs w:val="28"/>
          <w:lang w:val="en-US"/>
        </w:rPr>
      </w:pPr>
      <w:r>
        <w:rPr>
          <w:rStyle w:val="Bodytext2SmallCaps"/>
          <w:b/>
          <w:bCs/>
          <w:sz w:val="28"/>
          <w:szCs w:val="28"/>
          <w:lang w:val="en-US" w:eastAsia="vi-VN"/>
        </w:rPr>
        <w:t xml:space="preserve">I. 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>THỰC TRẠNG VỀ TRƯỜNG, LỚP, HỌC SINH NĂM HỌC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5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- 202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6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VÀ KẾ HOẠCH NĂM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6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- 202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7</w:t>
      </w:r>
    </w:p>
    <w:p w14:paraId="6C4076FD" w14:textId="2DAF838D" w:rsidR="004C4F80" w:rsidRPr="00075FB8" w:rsidRDefault="009950FF" w:rsidP="00651439">
      <w:pPr>
        <w:pStyle w:val="Bodytext21"/>
        <w:shd w:val="clear" w:color="auto" w:fill="auto"/>
        <w:spacing w:line="276" w:lineRule="auto"/>
        <w:ind w:firstLine="360"/>
        <w:jc w:val="both"/>
        <w:rPr>
          <w:rStyle w:val="Bodytext2SmallCaps"/>
          <w:b/>
          <w:bCs/>
          <w:sz w:val="28"/>
          <w:szCs w:val="28"/>
          <w:lang w:val="en-US" w:eastAsia="vi-VN"/>
        </w:rPr>
      </w:pPr>
      <w:r>
        <w:rPr>
          <w:rStyle w:val="Bodytext2SmallCaps"/>
          <w:b/>
          <w:bCs/>
          <w:sz w:val="28"/>
          <w:szCs w:val="28"/>
          <w:lang w:val="en-US" w:eastAsia="vi-VN"/>
        </w:rPr>
        <w:t>1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>. THỰC TRẠNG VỀ TRƯỜNG, LỚP, HỌC SINH NĂM HỌC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5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- 202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6</w:t>
      </w:r>
    </w:p>
    <w:p w14:paraId="59F787B1" w14:textId="1FE9A6C1" w:rsidR="004C4F80" w:rsidRPr="004C4F80" w:rsidRDefault="004C4F80" w:rsidP="00651439">
      <w:pPr>
        <w:pStyle w:val="BodyText"/>
        <w:numPr>
          <w:ilvl w:val="0"/>
          <w:numId w:val="2"/>
        </w:numPr>
        <w:shd w:val="clear" w:color="auto" w:fill="auto"/>
        <w:tabs>
          <w:tab w:val="left" w:pos="858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Tổng số trường: 01</w:t>
      </w:r>
    </w:p>
    <w:p w14:paraId="454A72E0" w14:textId="42225C0C" w:rsidR="009950FF" w:rsidRPr="009950FF" w:rsidRDefault="004C4F80" w:rsidP="00651439">
      <w:pPr>
        <w:pStyle w:val="BodyText"/>
        <w:numPr>
          <w:ilvl w:val="0"/>
          <w:numId w:val="2"/>
        </w:numPr>
        <w:shd w:val="clear" w:color="auto" w:fill="auto"/>
        <w:tabs>
          <w:tab w:val="left" w:pos="907"/>
        </w:tabs>
        <w:spacing w:before="0" w:line="276" w:lineRule="auto"/>
        <w:ind w:firstLine="360"/>
        <w:jc w:val="both"/>
        <w:rPr>
          <w:rStyle w:val="BodyTextChar1"/>
          <w:sz w:val="28"/>
          <w:szCs w:val="28"/>
          <w:shd w:val="clear" w:color="auto" w:fill="auto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Tổng số lớp: </w:t>
      </w:r>
      <w:r w:rsidR="00075FB8">
        <w:rPr>
          <w:color w:val="000000"/>
          <w:sz w:val="28"/>
          <w:szCs w:val="28"/>
          <w:lang w:eastAsia="vi-VN"/>
        </w:rPr>
        <w:t>19</w:t>
      </w:r>
      <w:r w:rsidRPr="004C4F80">
        <w:rPr>
          <w:color w:val="000000"/>
          <w:sz w:val="28"/>
          <w:szCs w:val="28"/>
          <w:lang w:eastAsia="vi-VN"/>
        </w:rPr>
        <w:t>;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tổng số học sinh: 4</w:t>
      </w:r>
      <w:r w:rsidR="00075FB8">
        <w:rPr>
          <w:rStyle w:val="BodyTextChar1"/>
          <w:color w:val="000000"/>
          <w:sz w:val="28"/>
          <w:szCs w:val="28"/>
          <w:lang w:eastAsia="vi-VN"/>
        </w:rPr>
        <w:t>72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 Trong đó: Số học sinh học 01 buổi/ngày là: 0 học sinh; số học sinh học 02 buổi/ngày là: 47</w:t>
      </w:r>
      <w:r w:rsidR="00075FB8">
        <w:rPr>
          <w:rStyle w:val="BodyTextChar1"/>
          <w:color w:val="000000"/>
          <w:sz w:val="28"/>
          <w:szCs w:val="28"/>
          <w:lang w:eastAsia="vi-VN"/>
        </w:rPr>
        <w:t>2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học sinh.</w:t>
      </w:r>
      <w:bookmarkStart w:id="0" w:name="bookmark2"/>
    </w:p>
    <w:p w14:paraId="25E5A370" w14:textId="452E1E14" w:rsidR="004C4F80" w:rsidRPr="009950FF" w:rsidRDefault="009950FF" w:rsidP="00651439">
      <w:pPr>
        <w:pStyle w:val="BodyText"/>
        <w:shd w:val="clear" w:color="auto" w:fill="auto"/>
        <w:tabs>
          <w:tab w:val="left" w:pos="907"/>
        </w:tabs>
        <w:spacing w:before="0" w:line="276" w:lineRule="auto"/>
        <w:ind w:left="360"/>
        <w:jc w:val="both"/>
        <w:rPr>
          <w:sz w:val="28"/>
          <w:szCs w:val="28"/>
        </w:rPr>
      </w:pPr>
      <w:r w:rsidRPr="00651439">
        <w:rPr>
          <w:rStyle w:val="BodyTextChar1"/>
          <w:b/>
          <w:bCs/>
          <w:color w:val="000000"/>
          <w:sz w:val="28"/>
          <w:szCs w:val="28"/>
          <w:lang w:eastAsia="vi-VN"/>
        </w:rPr>
        <w:t>2.</w:t>
      </w:r>
      <w:r w:rsidR="006E2B26">
        <w:rPr>
          <w:rStyle w:val="BodyTextChar1"/>
          <w:b/>
          <w:bCs/>
          <w:color w:val="000000"/>
          <w:sz w:val="28"/>
          <w:szCs w:val="28"/>
          <w:lang w:eastAsia="vi-VN"/>
        </w:rPr>
        <w:t xml:space="preserve"> </w:t>
      </w:r>
      <w:r w:rsidR="00A30A1C" w:rsidRPr="009950FF">
        <w:rPr>
          <w:rStyle w:val="Heading10"/>
          <w:rFonts w:eastAsiaTheme="minorHAnsi"/>
          <w:sz w:val="28"/>
          <w:szCs w:val="28"/>
          <w:lang w:eastAsia="vi-VN"/>
        </w:rPr>
        <w:t xml:space="preserve">KẾ HOẠCH VỀ TRƯỜNG, LỚP, HỌC SINH NĂM HỌC 2023 - 2024 </w:t>
      </w:r>
      <w:bookmarkEnd w:id="0"/>
    </w:p>
    <w:p w14:paraId="7A49C8C0" w14:textId="7FC04F75" w:rsidR="004C4F80" w:rsidRPr="004C4F80" w:rsidRDefault="004C4F80" w:rsidP="00651439">
      <w:pPr>
        <w:pStyle w:val="BodyText"/>
        <w:numPr>
          <w:ilvl w:val="0"/>
          <w:numId w:val="2"/>
        </w:numPr>
        <w:shd w:val="clear" w:color="auto" w:fill="auto"/>
        <w:tabs>
          <w:tab w:val="left" w:pos="878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Tổng số trường: 01</w:t>
      </w:r>
    </w:p>
    <w:p w14:paraId="7BA7688E" w14:textId="1563FC79" w:rsidR="004C4F80" w:rsidRPr="004C4F80" w:rsidRDefault="004C4F80" w:rsidP="00651439">
      <w:pPr>
        <w:pStyle w:val="BodyText"/>
        <w:numPr>
          <w:ilvl w:val="0"/>
          <w:numId w:val="2"/>
        </w:numPr>
        <w:shd w:val="clear" w:color="auto" w:fill="auto"/>
        <w:tabs>
          <w:tab w:val="left" w:pos="907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Tổng số lớp: </w:t>
      </w:r>
      <w:r w:rsidR="00075FB8">
        <w:rPr>
          <w:color w:val="000000"/>
          <w:sz w:val="28"/>
          <w:szCs w:val="28"/>
          <w:lang w:eastAsia="vi-VN"/>
        </w:rPr>
        <w:t>19</w:t>
      </w:r>
      <w:r w:rsidRPr="004C4F80">
        <w:rPr>
          <w:color w:val="000000"/>
          <w:sz w:val="28"/>
          <w:szCs w:val="28"/>
          <w:lang w:eastAsia="vi-VN"/>
        </w:rPr>
        <w:t>;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tổng số học sinh: 4</w:t>
      </w:r>
      <w:r w:rsidR="00075FB8">
        <w:rPr>
          <w:rStyle w:val="BodyTextChar1"/>
          <w:color w:val="000000"/>
          <w:sz w:val="28"/>
          <w:szCs w:val="28"/>
          <w:lang w:eastAsia="vi-VN"/>
        </w:rPr>
        <w:t>90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Trong đó: Số học sinh học 01 buổi/ngày là: 0 học sinh; số học sinh học 02 buổi/ngày là: 4</w:t>
      </w:r>
      <w:r w:rsidR="00075FB8">
        <w:rPr>
          <w:rStyle w:val="BodyTextChar1"/>
          <w:color w:val="000000"/>
          <w:sz w:val="28"/>
          <w:szCs w:val="28"/>
          <w:lang w:eastAsia="vi-VN"/>
        </w:rPr>
        <w:t>90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học sinh.</w:t>
      </w:r>
    </w:p>
    <w:p w14:paraId="50476EE3" w14:textId="7E63C825" w:rsidR="004C4F80" w:rsidRPr="00075FB8" w:rsidRDefault="00651439" w:rsidP="00651439">
      <w:pPr>
        <w:pStyle w:val="Bodytext21"/>
        <w:shd w:val="clear" w:color="auto" w:fill="auto"/>
        <w:tabs>
          <w:tab w:val="left" w:pos="1042"/>
        </w:tabs>
        <w:spacing w:line="276" w:lineRule="auto"/>
        <w:ind w:firstLine="0"/>
        <w:jc w:val="both"/>
        <w:rPr>
          <w:b w:val="0"/>
          <w:bCs w:val="0"/>
          <w:sz w:val="28"/>
          <w:szCs w:val="28"/>
          <w:lang w:val="en-US"/>
        </w:rPr>
      </w:pPr>
      <w:r>
        <w:rPr>
          <w:rStyle w:val="Bodytext2SmallCaps"/>
          <w:b/>
          <w:bCs/>
          <w:sz w:val="28"/>
          <w:szCs w:val="28"/>
          <w:lang w:val="en-US" w:eastAsia="vi-VN"/>
        </w:rPr>
        <w:t xml:space="preserve">II. 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>THỰC TRẠNG BIÊN CHÉ SỰ NGHIỆP GIÁO DỤC NĂM HỌC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5</w:t>
      </w:r>
      <w:r w:rsidR="004C4F80">
        <w:rPr>
          <w:b w:val="0"/>
          <w:bCs w:val="0"/>
          <w:sz w:val="28"/>
          <w:szCs w:val="28"/>
          <w:lang w:val="en-US"/>
        </w:rPr>
        <w:t xml:space="preserve"> - 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>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6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VÀ K</w:t>
      </w:r>
      <w:r w:rsidR="00034DCA">
        <w:rPr>
          <w:rStyle w:val="Bodytext2SmallCaps"/>
          <w:b/>
          <w:bCs/>
          <w:sz w:val="28"/>
          <w:szCs w:val="28"/>
          <w:lang w:val="en-US" w:eastAsia="vi-VN"/>
        </w:rPr>
        <w:t>Ế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HOẠCH NĂM HỌC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6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- 202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7</w:t>
      </w:r>
    </w:p>
    <w:p w14:paraId="5F75E683" w14:textId="0288B029" w:rsidR="004C4F80" w:rsidRPr="00075FB8" w:rsidRDefault="00651439" w:rsidP="00651439">
      <w:pPr>
        <w:pStyle w:val="Bodytext21"/>
        <w:shd w:val="clear" w:color="auto" w:fill="auto"/>
        <w:tabs>
          <w:tab w:val="left" w:pos="926"/>
        </w:tabs>
        <w:spacing w:line="276" w:lineRule="auto"/>
        <w:ind w:firstLine="360"/>
        <w:jc w:val="both"/>
        <w:rPr>
          <w:b w:val="0"/>
          <w:bCs w:val="0"/>
          <w:sz w:val="28"/>
          <w:szCs w:val="28"/>
          <w:lang w:val="en-US"/>
        </w:rPr>
      </w:pPr>
      <w:r>
        <w:rPr>
          <w:rStyle w:val="Bodytext2SmallCaps"/>
          <w:b/>
          <w:bCs/>
          <w:sz w:val="28"/>
          <w:szCs w:val="28"/>
          <w:lang w:val="en-US" w:eastAsia="vi-VN"/>
        </w:rPr>
        <w:t>1.</w:t>
      </w:r>
      <w:r w:rsidR="006E2B26">
        <w:rPr>
          <w:rStyle w:val="Bodytext2SmallCaps"/>
          <w:b/>
          <w:bCs/>
          <w:sz w:val="28"/>
          <w:szCs w:val="28"/>
          <w:lang w:val="en-US" w:eastAsia="vi-VN"/>
        </w:rPr>
        <w:t xml:space="preserve"> 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>THỰC TRẠNG BIÊN CH</w:t>
      </w:r>
      <w:r w:rsidR="004C4F80">
        <w:rPr>
          <w:rStyle w:val="Bodytext2SmallCaps"/>
          <w:b/>
          <w:bCs/>
          <w:sz w:val="28"/>
          <w:szCs w:val="28"/>
          <w:lang w:val="en-US" w:eastAsia="vi-VN"/>
        </w:rPr>
        <w:t>Ế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SỰ NG</w:t>
      </w:r>
      <w:r w:rsidR="004C4F80" w:rsidRPr="004C4F80">
        <w:rPr>
          <w:rStyle w:val="Bodytext2SmallCaps1"/>
          <w:b/>
          <w:bCs/>
          <w:sz w:val="28"/>
          <w:szCs w:val="28"/>
          <w:u w:val="none"/>
          <w:lang w:eastAsia="vi-VN"/>
        </w:rPr>
        <w:t>HIỆ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>P GIÁO DỤC NĂM HỌC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5</w:t>
      </w:r>
      <w:r w:rsidR="004C4F80" w:rsidRPr="004C4F80">
        <w:rPr>
          <w:rStyle w:val="Bodytext2SmallCaps"/>
          <w:b/>
          <w:bCs/>
          <w:sz w:val="28"/>
          <w:szCs w:val="28"/>
          <w:lang w:eastAsia="vi-VN"/>
        </w:rPr>
        <w:t xml:space="preserve"> - 202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6</w:t>
      </w:r>
    </w:p>
    <w:p w14:paraId="32979962" w14:textId="77777777" w:rsidR="004C4F80" w:rsidRPr="004C4F80" w:rsidRDefault="004C4F80" w:rsidP="00651439">
      <w:pPr>
        <w:pStyle w:val="BodyText"/>
        <w:numPr>
          <w:ilvl w:val="0"/>
          <w:numId w:val="17"/>
        </w:numPr>
        <w:shd w:val="clear" w:color="auto" w:fill="auto"/>
        <w:tabs>
          <w:tab w:val="left" w:pos="288"/>
        </w:tabs>
        <w:spacing w:before="0" w:line="276" w:lineRule="auto"/>
        <w:ind w:left="720" w:hanging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Về tổng số lượng người làm việc và hợp đồng chuyên môn, nghiệp vụ</w:t>
      </w:r>
    </w:p>
    <w:p w14:paraId="7CE40C01" w14:textId="3CF5BB1E" w:rsidR="004C4F80" w:rsidRPr="004C4F80" w:rsidRDefault="004C4F80" w:rsidP="006E2B26">
      <w:pPr>
        <w:pStyle w:val="BodyText"/>
        <w:numPr>
          <w:ilvl w:val="0"/>
          <w:numId w:val="2"/>
        </w:numPr>
        <w:shd w:val="clear" w:color="auto" w:fill="auto"/>
        <w:tabs>
          <w:tab w:val="left" w:pos="869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Tổng số lượng người làm việc và hợp đồng chuyên môn, nghiệp vụ được giao năm học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5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- 202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6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là: </w:t>
      </w:r>
      <w:r w:rsidR="00075FB8">
        <w:rPr>
          <w:rStyle w:val="BodyTextChar1"/>
          <w:color w:val="000000"/>
          <w:sz w:val="28"/>
          <w:szCs w:val="28"/>
          <w:lang w:eastAsia="vi-VN"/>
        </w:rPr>
        <w:t>36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người, trong đó:</w:t>
      </w:r>
    </w:p>
    <w:p w14:paraId="53AD8689" w14:textId="1439CE40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+ Viên chức quản lý: </w:t>
      </w:r>
      <w:r w:rsidR="00075FB8">
        <w:rPr>
          <w:rStyle w:val="BodyTextChar1"/>
          <w:color w:val="000000"/>
          <w:sz w:val="28"/>
          <w:szCs w:val="28"/>
          <w:lang w:eastAsia="vi-VN"/>
        </w:rPr>
        <w:t>2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430F1F7E" w14:textId="0115587D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Giáo viên tiểu học: 3</w:t>
      </w:r>
      <w:r w:rsidR="00075FB8">
        <w:rPr>
          <w:rStyle w:val="BodyTextChar1"/>
          <w:color w:val="000000"/>
          <w:sz w:val="28"/>
          <w:szCs w:val="28"/>
          <w:lang w:eastAsia="vi-VN"/>
        </w:rPr>
        <w:t>0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363809ED" w14:textId="63ADA3E1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+ Nhân viên (thư viện, thiết bị; công nghệ thông tin): </w:t>
      </w:r>
      <w:r w:rsidR="00075FB8">
        <w:rPr>
          <w:rStyle w:val="BodyTextChar1"/>
          <w:color w:val="000000"/>
          <w:sz w:val="28"/>
          <w:szCs w:val="28"/>
          <w:lang w:eastAsia="vi-VN"/>
        </w:rPr>
        <w:t>0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1EE1AB2E" w14:textId="7D6D8CB5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(kế toán, văn thư, y tế, thủ quỹ</w:t>
      </w:r>
      <w:r w:rsidR="000961D5">
        <w:rPr>
          <w:rStyle w:val="BodyTextChar1"/>
          <w:color w:val="000000"/>
          <w:sz w:val="28"/>
          <w:szCs w:val="28"/>
          <w:lang w:eastAsia="vi-VN"/>
        </w:rPr>
        <w:t>, bảo vệ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): </w:t>
      </w:r>
      <w:r w:rsidR="000961D5">
        <w:rPr>
          <w:rStyle w:val="BodyTextChar1"/>
          <w:color w:val="000000"/>
          <w:sz w:val="28"/>
          <w:szCs w:val="28"/>
          <w:lang w:eastAsia="vi-VN"/>
        </w:rPr>
        <w:t>4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5270D4A2" w14:textId="73C21667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(giáo vụ; hỗ trợ giáo dục người khuyết tật): 0 người;</w:t>
      </w:r>
    </w:p>
    <w:p w14:paraId="4D9A2B49" w14:textId="40E568ED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Hợp đồng chuyên môn, nghiệp vụ: 0 người.</w:t>
      </w:r>
    </w:p>
    <w:p w14:paraId="2E7B6098" w14:textId="5161599C" w:rsidR="004C4F80" w:rsidRPr="004C4F80" w:rsidRDefault="004C4F80" w:rsidP="00651439">
      <w:pPr>
        <w:pStyle w:val="BodyText"/>
        <w:numPr>
          <w:ilvl w:val="0"/>
          <w:numId w:val="2"/>
        </w:numPr>
        <w:shd w:val="clear" w:color="auto" w:fill="auto"/>
        <w:tabs>
          <w:tab w:val="left" w:pos="907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Số biên chế giáo viên được bổ sung năm học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5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- 202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6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theo số Bộ Chính trị đã phê duyệt là: 0 người.</w:t>
      </w:r>
    </w:p>
    <w:p w14:paraId="4E356F39" w14:textId="6932B964" w:rsidR="004C4F80" w:rsidRPr="004C4F80" w:rsidRDefault="004C4F80" w:rsidP="00651439">
      <w:pPr>
        <w:pStyle w:val="BodyText"/>
        <w:numPr>
          <w:ilvl w:val="0"/>
          <w:numId w:val="17"/>
        </w:numPr>
        <w:shd w:val="clear" w:color="auto" w:fill="auto"/>
        <w:tabs>
          <w:tab w:val="left" w:pos="1032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Số viên chức và hợp đồng chuyên môn, nghiệp vụ có mặt tại thời điểm </w:t>
      </w:r>
      <w:r w:rsidR="00075FB8">
        <w:rPr>
          <w:rStyle w:val="BodyTextChar1"/>
          <w:color w:val="000000"/>
          <w:sz w:val="28"/>
          <w:szCs w:val="28"/>
          <w:lang w:eastAsia="vi-VN"/>
        </w:rPr>
        <w:t>14</w:t>
      </w:r>
      <w:r w:rsidRPr="004C4F80">
        <w:rPr>
          <w:rStyle w:val="BodyTextChar1"/>
          <w:color w:val="000000"/>
          <w:sz w:val="28"/>
          <w:szCs w:val="28"/>
          <w:lang w:eastAsia="vi-VN"/>
        </w:rPr>
        <w:t>/</w:t>
      </w:r>
      <w:r w:rsidR="00075FB8">
        <w:rPr>
          <w:rStyle w:val="BodyTextChar1"/>
          <w:color w:val="000000"/>
          <w:sz w:val="28"/>
          <w:szCs w:val="28"/>
          <w:lang w:eastAsia="vi-VN"/>
        </w:rPr>
        <w:t>10</w:t>
      </w:r>
      <w:r w:rsidRPr="004C4F80">
        <w:rPr>
          <w:rStyle w:val="BodyTextChar1"/>
          <w:color w:val="000000"/>
          <w:sz w:val="28"/>
          <w:szCs w:val="28"/>
          <w:lang w:eastAsia="vi-VN"/>
        </w:rPr>
        <w:t>/202</w:t>
      </w:r>
      <w:r w:rsidR="00075FB8">
        <w:rPr>
          <w:rStyle w:val="BodyTextChar1"/>
          <w:color w:val="000000"/>
          <w:sz w:val="28"/>
          <w:szCs w:val="28"/>
          <w:lang w:eastAsia="vi-VN"/>
        </w:rPr>
        <w:t>5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là: </w:t>
      </w:r>
      <w:r w:rsidR="00075FB8">
        <w:rPr>
          <w:rStyle w:val="BodyTextChar1"/>
          <w:color w:val="000000"/>
          <w:sz w:val="28"/>
          <w:szCs w:val="28"/>
          <w:lang w:eastAsia="vi-VN"/>
        </w:rPr>
        <w:t>36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người, bao gồm:</w:t>
      </w:r>
    </w:p>
    <w:p w14:paraId="72F8CCE6" w14:textId="2E66BCB8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+ Viên chức quản lý: </w:t>
      </w:r>
      <w:r w:rsidR="00075FB8">
        <w:rPr>
          <w:rStyle w:val="BodyTextChar1"/>
          <w:color w:val="000000"/>
          <w:sz w:val="28"/>
          <w:szCs w:val="28"/>
          <w:lang w:eastAsia="vi-VN"/>
        </w:rPr>
        <w:t>2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4DD982AC" w14:textId="7FB39886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Giáo viên tiểu học: 3</w:t>
      </w:r>
      <w:r w:rsidR="00075FB8">
        <w:rPr>
          <w:rStyle w:val="BodyTextChar1"/>
          <w:color w:val="000000"/>
          <w:sz w:val="28"/>
          <w:szCs w:val="28"/>
          <w:lang w:eastAsia="vi-VN"/>
        </w:rPr>
        <w:t>0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2C76E8B6" w14:textId="23CF7B8E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+ Nhân viên (thư viện, thiết bị; công nghệ thông tin): </w:t>
      </w:r>
      <w:r w:rsidR="00075FB8">
        <w:rPr>
          <w:rStyle w:val="BodyTextChar1"/>
          <w:color w:val="000000"/>
          <w:sz w:val="28"/>
          <w:szCs w:val="28"/>
          <w:lang w:eastAsia="vi-VN"/>
        </w:rPr>
        <w:t>0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68CA5AFE" w14:textId="3546DCE1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(kế toán, văn thư, y tế, thủ quỹ</w:t>
      </w:r>
      <w:r w:rsidR="000961D5">
        <w:rPr>
          <w:rStyle w:val="BodyTextChar1"/>
          <w:color w:val="000000"/>
          <w:sz w:val="28"/>
          <w:szCs w:val="28"/>
          <w:lang w:eastAsia="vi-VN"/>
        </w:rPr>
        <w:t>, bảo vệ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): </w:t>
      </w:r>
      <w:r w:rsidR="000961D5">
        <w:rPr>
          <w:rStyle w:val="BodyTextChar1"/>
          <w:color w:val="000000"/>
          <w:sz w:val="28"/>
          <w:szCs w:val="28"/>
          <w:lang w:eastAsia="vi-VN"/>
        </w:rPr>
        <w:t>4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3611AA0D" w14:textId="4A14BAD3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lastRenderedPageBreak/>
        <w:t>+ Nhân viên (giáo vụ; hỗ trợ giáo dục người khuyết tật): 0 người;</w:t>
      </w:r>
    </w:p>
    <w:p w14:paraId="5EB57E27" w14:textId="51F45257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Hợp đồng chuyên môn, nghiệp vụ: 0 người.</w:t>
      </w:r>
    </w:p>
    <w:p w14:paraId="73B5784E" w14:textId="5EEDDFCF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Trong đó, số tuyển dụng năm học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5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- 202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6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là 0 người, bao gồm:</w:t>
      </w:r>
    </w:p>
    <w:p w14:paraId="13D535E2" w14:textId="4B5E98BA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Giáo viên tiểu học: 0 người; trong đó, số giáo viên tuyển dụng trong số giáo viên bổ sung năm học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5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- 202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6</w:t>
      </w:r>
      <w:r w:rsidRPr="004C4F80">
        <w:rPr>
          <w:rStyle w:val="BodyTextChar1"/>
          <w:color w:val="000000"/>
          <w:sz w:val="28"/>
          <w:szCs w:val="28"/>
          <w:lang w:eastAsia="vi-VN"/>
        </w:rPr>
        <w:t xml:space="preserve"> là: 0 người;</w:t>
      </w:r>
    </w:p>
    <w:p w14:paraId="7580E827" w14:textId="4FF36F9C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(thư viện, thiết bị; công nghệ thông tin): 0 người;</w:t>
      </w:r>
    </w:p>
    <w:p w14:paraId="6D572430" w14:textId="2B02C958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(kế toán, văn thư, y tế, thủ quỹ):0 người;</w:t>
      </w:r>
    </w:p>
    <w:p w14:paraId="431447BD" w14:textId="1B74EDE9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Nhân viên (giáo vụ; hỗ trợ giáo dục người khuyết tật): 0 người;</w:t>
      </w:r>
    </w:p>
    <w:p w14:paraId="7C10F2B3" w14:textId="40B8BC05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+ Hợp đồng chuyên môn, nghiệp vụ: 0 người.</w:t>
      </w:r>
    </w:p>
    <w:p w14:paraId="313BC373" w14:textId="77777777" w:rsidR="004C4F80" w:rsidRPr="004C4F80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Char1"/>
          <w:color w:val="000000"/>
          <w:sz w:val="28"/>
          <w:szCs w:val="28"/>
          <w:lang w:eastAsia="vi-VN"/>
        </w:rPr>
        <w:t>Lý do chưa tuyển dụng hết số biên chế được giao (nếu có).</w:t>
      </w:r>
    </w:p>
    <w:p w14:paraId="533631BA" w14:textId="182A13EE" w:rsidR="004C4F80" w:rsidRPr="00034DCA" w:rsidRDefault="004C4F80" w:rsidP="00651439">
      <w:pPr>
        <w:pStyle w:val="Bodytext21"/>
        <w:numPr>
          <w:ilvl w:val="0"/>
          <w:numId w:val="28"/>
        </w:numPr>
        <w:shd w:val="clear" w:color="auto" w:fill="auto"/>
        <w:tabs>
          <w:tab w:val="left" w:pos="307"/>
        </w:tabs>
        <w:spacing w:line="276" w:lineRule="auto"/>
        <w:jc w:val="both"/>
        <w:rPr>
          <w:b w:val="0"/>
          <w:bCs w:val="0"/>
          <w:sz w:val="28"/>
          <w:szCs w:val="28"/>
        </w:rPr>
      </w:pPr>
      <w:r w:rsidRPr="004C4F80">
        <w:rPr>
          <w:rStyle w:val="Bodytext2SmallCaps"/>
          <w:b/>
          <w:bCs/>
          <w:sz w:val="28"/>
          <w:szCs w:val="28"/>
          <w:lang w:eastAsia="vi-VN"/>
        </w:rPr>
        <w:t>KẾ HOẠCH BIÊN CHẾ SỰ NGHIỆP GIÁO DỤC NĂM HỌC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6</w:t>
      </w:r>
      <w:r w:rsidRPr="004C4F80">
        <w:rPr>
          <w:rStyle w:val="Bodytext2SmallCaps"/>
          <w:b/>
          <w:bCs/>
          <w:sz w:val="28"/>
          <w:szCs w:val="28"/>
          <w:lang w:eastAsia="vi-VN"/>
        </w:rPr>
        <w:t xml:space="preserve"> - 202</w:t>
      </w:r>
      <w:r w:rsidR="00075FB8">
        <w:rPr>
          <w:rStyle w:val="Bodytext2SmallCaps"/>
          <w:b/>
          <w:bCs/>
          <w:sz w:val="28"/>
          <w:szCs w:val="28"/>
          <w:lang w:val="en-US" w:eastAsia="vi-VN"/>
        </w:rPr>
        <w:t>7</w:t>
      </w:r>
    </w:p>
    <w:p w14:paraId="611E96D1" w14:textId="78BF764B" w:rsidR="004C4F80" w:rsidRPr="000614BF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>Kế hoạch số lượng người làm việc và hợp đồng chuyên môn, nghiệp vụ năm học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6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- 202</w:t>
      </w:r>
      <w:r w:rsidR="00075FB8">
        <w:rPr>
          <w:rStyle w:val="BodyTextChar1"/>
          <w:color w:val="000000"/>
          <w:sz w:val="28"/>
          <w:szCs w:val="28"/>
          <w:lang w:eastAsia="vi-VN"/>
        </w:rPr>
        <w:t>7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là: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>4</w:t>
      </w:r>
      <w:r w:rsidR="00651439">
        <w:rPr>
          <w:rStyle w:val="BodyTextChar1"/>
          <w:color w:val="000000"/>
          <w:sz w:val="28"/>
          <w:szCs w:val="28"/>
          <w:lang w:eastAsia="vi-VN"/>
        </w:rPr>
        <w:t>8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người, trong đó:</w:t>
      </w:r>
    </w:p>
    <w:p w14:paraId="6D8CBF7E" w14:textId="2220A9B2" w:rsidR="004C4F80" w:rsidRPr="000614BF" w:rsidRDefault="004C4F80" w:rsidP="00651439">
      <w:pPr>
        <w:pStyle w:val="BodyText"/>
        <w:numPr>
          <w:ilvl w:val="0"/>
          <w:numId w:val="22"/>
        </w:numPr>
        <w:shd w:val="clear" w:color="auto" w:fill="auto"/>
        <w:tabs>
          <w:tab w:val="left" w:pos="988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Viên chức quản lý: </w:t>
      </w:r>
      <w:r w:rsidR="00E566BF" w:rsidRPr="000614BF">
        <w:rPr>
          <w:rStyle w:val="BodyTextChar1"/>
          <w:color w:val="000000"/>
          <w:sz w:val="28"/>
          <w:szCs w:val="28"/>
          <w:lang w:eastAsia="vi-VN"/>
        </w:rPr>
        <w:t>3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4B9B305F" w14:textId="7E76DC39" w:rsidR="004C4F80" w:rsidRPr="000614BF" w:rsidRDefault="004C4F80" w:rsidP="00651439">
      <w:pPr>
        <w:pStyle w:val="BodyText"/>
        <w:numPr>
          <w:ilvl w:val="0"/>
          <w:numId w:val="22"/>
        </w:numPr>
        <w:shd w:val="clear" w:color="auto" w:fill="auto"/>
        <w:tabs>
          <w:tab w:val="left" w:pos="1012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>Giáo viên tiểu học: 3</w:t>
      </w:r>
      <w:r w:rsidR="00075FB8">
        <w:rPr>
          <w:rStyle w:val="BodyTextChar1"/>
          <w:color w:val="000000"/>
          <w:sz w:val="28"/>
          <w:szCs w:val="28"/>
          <w:lang w:eastAsia="vi-VN"/>
        </w:rPr>
        <w:t>0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1B9B800F" w14:textId="15D28860" w:rsidR="004C4F80" w:rsidRPr="000614BF" w:rsidRDefault="004C4F80" w:rsidP="00651439">
      <w:pPr>
        <w:pStyle w:val="BodyText"/>
        <w:numPr>
          <w:ilvl w:val="0"/>
          <w:numId w:val="22"/>
        </w:numPr>
        <w:shd w:val="clear" w:color="auto" w:fill="auto"/>
        <w:tabs>
          <w:tab w:val="left" w:pos="974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Nhân viên (thư viện, thiết bị; công nghệ thông tin):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>2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378C873B" w14:textId="642697F4" w:rsidR="004C4F80" w:rsidRPr="000614BF" w:rsidRDefault="004C4F80" w:rsidP="00651439">
      <w:pPr>
        <w:pStyle w:val="BodyText"/>
        <w:numPr>
          <w:ilvl w:val="0"/>
          <w:numId w:val="22"/>
        </w:numPr>
        <w:shd w:val="clear" w:color="auto" w:fill="auto"/>
        <w:tabs>
          <w:tab w:val="left" w:pos="993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>Nhân viên (kế toán, văn thư, y tế, thủ quỹ</w:t>
      </w:r>
      <w:r w:rsidR="000961D5" w:rsidRPr="000614BF">
        <w:rPr>
          <w:rStyle w:val="BodyTextChar1"/>
          <w:color w:val="000000"/>
          <w:sz w:val="28"/>
          <w:szCs w:val="28"/>
          <w:lang w:eastAsia="vi-VN"/>
        </w:rPr>
        <w:t>, bảo vệ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): </w:t>
      </w:r>
      <w:r w:rsidR="00651439">
        <w:rPr>
          <w:rStyle w:val="BodyTextChar1"/>
          <w:color w:val="000000"/>
          <w:sz w:val="28"/>
          <w:szCs w:val="28"/>
          <w:lang w:eastAsia="vi-VN"/>
        </w:rPr>
        <w:t>6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người;</w:t>
      </w:r>
    </w:p>
    <w:p w14:paraId="252CBCB9" w14:textId="26F72EBF" w:rsidR="004C4F80" w:rsidRPr="000614BF" w:rsidRDefault="004C4F80" w:rsidP="00651439">
      <w:pPr>
        <w:pStyle w:val="BodyText"/>
        <w:shd w:val="clear" w:color="auto" w:fill="auto"/>
        <w:spacing w:before="0" w:line="276" w:lineRule="auto"/>
        <w:ind w:firstLine="360"/>
        <w:jc w:val="both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đ)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 xml:space="preserve">     </w:t>
      </w:r>
      <w:r w:rsidRPr="000614BF">
        <w:rPr>
          <w:rStyle w:val="BodyTextChar1"/>
          <w:color w:val="000000"/>
          <w:sz w:val="28"/>
          <w:szCs w:val="28"/>
          <w:lang w:eastAsia="vi-VN"/>
        </w:rPr>
        <w:t>Nhân viên (giáo vụ; hỗ trợ giáo dục người khuyết tật</w:t>
      </w:r>
      <w:r w:rsidR="00DD6C9C">
        <w:rPr>
          <w:rStyle w:val="BodyTextChar1"/>
          <w:color w:val="000000"/>
          <w:sz w:val="28"/>
          <w:szCs w:val="28"/>
          <w:lang w:eastAsia="vi-VN"/>
        </w:rPr>
        <w:t>, tư vấn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): </w:t>
      </w:r>
      <w:r w:rsidR="00DD6C9C">
        <w:rPr>
          <w:rStyle w:val="BodyTextChar1"/>
          <w:color w:val="000000"/>
          <w:sz w:val="28"/>
          <w:szCs w:val="28"/>
          <w:lang w:eastAsia="vi-VN"/>
        </w:rPr>
        <w:t>3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 xml:space="preserve"> </w:t>
      </w:r>
      <w:r w:rsidRPr="000614BF">
        <w:rPr>
          <w:rStyle w:val="BodyTextChar1"/>
          <w:color w:val="000000"/>
          <w:sz w:val="28"/>
          <w:szCs w:val="28"/>
          <w:lang w:eastAsia="vi-VN"/>
        </w:rPr>
        <w:t>người;</w:t>
      </w:r>
    </w:p>
    <w:p w14:paraId="4050DA53" w14:textId="5FE67B55" w:rsidR="004C4F80" w:rsidRPr="000614BF" w:rsidRDefault="004C4F80" w:rsidP="00651439">
      <w:pPr>
        <w:pStyle w:val="BodyText"/>
        <w:numPr>
          <w:ilvl w:val="0"/>
          <w:numId w:val="22"/>
        </w:numPr>
        <w:shd w:val="clear" w:color="auto" w:fill="auto"/>
        <w:tabs>
          <w:tab w:val="left" w:pos="978"/>
        </w:tabs>
        <w:spacing w:before="0" w:line="276" w:lineRule="auto"/>
        <w:ind w:firstLine="360"/>
        <w:jc w:val="both"/>
        <w:rPr>
          <w:sz w:val="28"/>
          <w:szCs w:val="28"/>
        </w:rPr>
      </w:pP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Hợp đồng </w:t>
      </w:r>
      <w:r w:rsidR="002A0BF4" w:rsidRPr="000614BF">
        <w:rPr>
          <w:rStyle w:val="BodyTextChar1"/>
          <w:color w:val="000000"/>
          <w:sz w:val="28"/>
          <w:szCs w:val="28"/>
          <w:lang w:eastAsia="vi-VN"/>
        </w:rPr>
        <w:t>nấu ăn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: </w:t>
      </w:r>
      <w:r w:rsidR="00075FB8">
        <w:rPr>
          <w:rStyle w:val="BodyTextChar1"/>
          <w:color w:val="000000"/>
          <w:sz w:val="28"/>
          <w:szCs w:val="28"/>
          <w:lang w:eastAsia="vi-VN"/>
        </w:rPr>
        <w:t>4</w:t>
      </w:r>
      <w:r w:rsidRPr="000614BF">
        <w:rPr>
          <w:rStyle w:val="BodyTextChar1"/>
          <w:color w:val="000000"/>
          <w:sz w:val="28"/>
          <w:szCs w:val="28"/>
          <w:lang w:eastAsia="vi-VN"/>
        </w:rPr>
        <w:t xml:space="preserve"> người.</w:t>
      </w:r>
    </w:p>
    <w:p w14:paraId="448E3559" w14:textId="50310783" w:rsidR="004C4F80" w:rsidRPr="004C4F80" w:rsidRDefault="004C4F80" w:rsidP="00651439">
      <w:pPr>
        <w:pStyle w:val="Bodytext21"/>
        <w:numPr>
          <w:ilvl w:val="0"/>
          <w:numId w:val="3"/>
        </w:numPr>
        <w:shd w:val="clear" w:color="auto" w:fill="auto"/>
        <w:tabs>
          <w:tab w:val="left" w:pos="1012"/>
        </w:tabs>
        <w:spacing w:line="276" w:lineRule="auto"/>
        <w:ind w:firstLine="360"/>
        <w:jc w:val="both"/>
        <w:rPr>
          <w:sz w:val="28"/>
          <w:szCs w:val="28"/>
        </w:rPr>
      </w:pPr>
      <w:r w:rsidRPr="004C4F80">
        <w:rPr>
          <w:rStyle w:val="Bodytext2"/>
          <w:b/>
          <w:bCs/>
          <w:sz w:val="28"/>
          <w:szCs w:val="28"/>
          <w:lang w:eastAsia="vi-VN"/>
        </w:rPr>
        <w:t>ĐỀ XUẤT, KIẾN NGHỊ</w:t>
      </w:r>
      <w:r w:rsidRPr="004C4F80">
        <w:rPr>
          <w:rStyle w:val="Bodytext2"/>
          <w:sz w:val="28"/>
          <w:szCs w:val="28"/>
          <w:lang w:eastAsia="vi-VN"/>
        </w:rPr>
        <w:t xml:space="preserve"> </w:t>
      </w:r>
      <w:r w:rsidRPr="004C4F80">
        <w:rPr>
          <w:rStyle w:val="Bodytext2NotBold"/>
          <w:rFonts w:eastAsia="Century Gothic"/>
          <w:b/>
          <w:bCs/>
          <w:sz w:val="28"/>
          <w:szCs w:val="28"/>
          <w:lang w:eastAsia="vi-VN"/>
        </w:rPr>
        <w:t>(nếu có)</w:t>
      </w:r>
    </w:p>
    <w:p w14:paraId="1C7C349B" w14:textId="534F887F" w:rsidR="00A30A1C" w:rsidRPr="00A30A1C" w:rsidRDefault="00A30A1C" w:rsidP="00075FB8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0A1C">
        <w:rPr>
          <w:rFonts w:ascii="Times New Roman" w:hAnsi="Times New Roman" w:cs="Times New Roman"/>
          <w:sz w:val="28"/>
          <w:szCs w:val="28"/>
        </w:rPr>
        <w:t>Nhà trường kính đề nghị các cấp có thầm quyền bố trí sắp xếp hợp lý về cơ cấu đội ngũ cho đơn vị trong năm học 202</w:t>
      </w:r>
      <w:r w:rsidR="00075FB8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A30A1C">
        <w:rPr>
          <w:rFonts w:ascii="Times New Roman" w:hAnsi="Times New Roman" w:cs="Times New Roman"/>
          <w:sz w:val="28"/>
          <w:szCs w:val="28"/>
        </w:rPr>
        <w:t xml:space="preserve"> - 202</w:t>
      </w:r>
      <w:r w:rsidR="00075FB8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A30A1C">
        <w:rPr>
          <w:rFonts w:ascii="Times New Roman" w:hAnsi="Times New Roman" w:cs="Times New Roman"/>
          <w:sz w:val="28"/>
          <w:szCs w:val="28"/>
        </w:rPr>
        <w:t xml:space="preserve"> và những năm tiếp theo nhằm đáp ứng yêu cầu đổi mới </w:t>
      </w:r>
      <w:r w:rsidR="00075FB8">
        <w:rPr>
          <w:rFonts w:ascii="Times New Roman" w:hAnsi="Times New Roman" w:cs="Times New Roman"/>
          <w:sz w:val="28"/>
          <w:szCs w:val="28"/>
          <w:lang w:val="en-US"/>
        </w:rPr>
        <w:t>giáo dục</w:t>
      </w:r>
      <w:r w:rsidRPr="00A30A1C">
        <w:rPr>
          <w:rFonts w:ascii="Times New Roman" w:hAnsi="Times New Roman" w:cs="Times New Roman"/>
          <w:sz w:val="28"/>
          <w:szCs w:val="28"/>
        </w:rPr>
        <w:t xml:space="preserve"> cụ thể: </w:t>
      </w:r>
    </w:p>
    <w:p w14:paraId="63FAD48E" w14:textId="30FD63C9" w:rsidR="00A30A1C" w:rsidRDefault="00A30A1C" w:rsidP="00651439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0A1C">
        <w:rPr>
          <w:rFonts w:ascii="Times New Roman" w:hAnsi="Times New Roman" w:cs="Times New Roman"/>
          <w:sz w:val="28"/>
          <w:szCs w:val="28"/>
        </w:rPr>
        <w:t xml:space="preserve"> Bổ sung những vị trí còn thiếu:</w:t>
      </w:r>
    </w:p>
    <w:p w14:paraId="78B35D2E" w14:textId="77777777" w:rsidR="00987E48" w:rsidRPr="00987E48" w:rsidRDefault="00987E48" w:rsidP="00987E48">
      <w:pPr>
        <w:pStyle w:val="ListParagraph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7E48">
        <w:rPr>
          <w:rFonts w:ascii="Times New Roman" w:hAnsi="Times New Roman" w:cs="Times New Roman"/>
          <w:sz w:val="28"/>
          <w:szCs w:val="28"/>
          <w:lang w:val="en-US"/>
        </w:rPr>
        <w:t>01 Phó hiệu trưởng</w:t>
      </w:r>
    </w:p>
    <w:p w14:paraId="140A999C" w14:textId="77777777" w:rsidR="00987E48" w:rsidRPr="00987E48" w:rsidRDefault="00987E48" w:rsidP="00987E48">
      <w:pPr>
        <w:pStyle w:val="ListParagraph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7E48">
        <w:rPr>
          <w:rFonts w:ascii="Times New Roman" w:hAnsi="Times New Roman" w:cs="Times New Roman"/>
          <w:sz w:val="28"/>
          <w:szCs w:val="28"/>
          <w:lang w:val="en-US"/>
        </w:rPr>
        <w:t>01 Tổng phụ trách Đội</w:t>
      </w:r>
    </w:p>
    <w:p w14:paraId="75B3BEB9" w14:textId="77777777" w:rsidR="00987E48" w:rsidRPr="00987E48" w:rsidRDefault="00987E48" w:rsidP="00987E48">
      <w:pPr>
        <w:pStyle w:val="ListParagraph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7E48">
        <w:rPr>
          <w:rFonts w:ascii="Times New Roman" w:hAnsi="Times New Roman" w:cs="Times New Roman"/>
          <w:sz w:val="28"/>
          <w:szCs w:val="28"/>
        </w:rPr>
        <w:t>0</w:t>
      </w:r>
      <w:r w:rsidRPr="00987E48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87E48">
        <w:rPr>
          <w:rFonts w:ascii="Times New Roman" w:hAnsi="Times New Roman" w:cs="Times New Roman"/>
          <w:sz w:val="28"/>
          <w:szCs w:val="28"/>
        </w:rPr>
        <w:t xml:space="preserve"> </w:t>
      </w:r>
      <w:r w:rsidRPr="00987E4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87E48">
        <w:rPr>
          <w:rFonts w:ascii="Times New Roman" w:hAnsi="Times New Roman" w:cs="Times New Roman"/>
          <w:sz w:val="28"/>
          <w:szCs w:val="28"/>
        </w:rPr>
        <w:t>hân viên thư viện</w:t>
      </w:r>
      <w:r w:rsidRPr="00987E48">
        <w:rPr>
          <w:rFonts w:ascii="Times New Roman" w:hAnsi="Times New Roman" w:cs="Times New Roman"/>
          <w:sz w:val="28"/>
          <w:szCs w:val="28"/>
          <w:lang w:val="en-US"/>
        </w:rPr>
        <w:t>, thiết bị</w:t>
      </w:r>
    </w:p>
    <w:p w14:paraId="0BA8C33C" w14:textId="77777777" w:rsidR="00987E48" w:rsidRPr="00987E48" w:rsidRDefault="00987E48" w:rsidP="00987E48">
      <w:pPr>
        <w:pStyle w:val="ListParagraph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7E48">
        <w:rPr>
          <w:rFonts w:ascii="Times New Roman" w:hAnsi="Times New Roman" w:cs="Times New Roman"/>
          <w:sz w:val="28"/>
          <w:szCs w:val="28"/>
        </w:rPr>
        <w:t>0</w:t>
      </w:r>
      <w:r w:rsidRPr="00987E48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87E48">
        <w:rPr>
          <w:rFonts w:ascii="Times New Roman" w:hAnsi="Times New Roman" w:cs="Times New Roman"/>
          <w:sz w:val="28"/>
          <w:szCs w:val="28"/>
        </w:rPr>
        <w:t xml:space="preserve"> </w:t>
      </w:r>
      <w:r w:rsidRPr="00987E4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87E48">
        <w:rPr>
          <w:rFonts w:ascii="Times New Roman" w:hAnsi="Times New Roman" w:cs="Times New Roman"/>
          <w:sz w:val="28"/>
          <w:szCs w:val="28"/>
        </w:rPr>
        <w:t>hân viên văn thư</w:t>
      </w:r>
      <w:r w:rsidRPr="00987E48">
        <w:rPr>
          <w:rFonts w:ascii="Times New Roman" w:hAnsi="Times New Roman" w:cs="Times New Roman"/>
          <w:sz w:val="28"/>
          <w:szCs w:val="28"/>
          <w:lang w:val="en-US"/>
        </w:rPr>
        <w:t>, thủ quỹ</w:t>
      </w:r>
    </w:p>
    <w:p w14:paraId="64568A5E" w14:textId="77777777" w:rsidR="00987E48" w:rsidRPr="00987E48" w:rsidRDefault="00987E48" w:rsidP="00987E48">
      <w:pPr>
        <w:pStyle w:val="ListParagraph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7E48">
        <w:rPr>
          <w:rFonts w:ascii="Times New Roman" w:hAnsi="Times New Roman" w:cs="Times New Roman"/>
          <w:sz w:val="28"/>
          <w:szCs w:val="28"/>
        </w:rPr>
        <w:t xml:space="preserve">01 </w:t>
      </w:r>
      <w:r w:rsidRPr="00987E4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87E48">
        <w:rPr>
          <w:rFonts w:ascii="Times New Roman" w:hAnsi="Times New Roman" w:cs="Times New Roman"/>
          <w:sz w:val="28"/>
          <w:szCs w:val="28"/>
        </w:rPr>
        <w:t xml:space="preserve">hân viên </w:t>
      </w:r>
      <w:r w:rsidRPr="00987E48">
        <w:rPr>
          <w:rFonts w:ascii="Times New Roman" w:hAnsi="Times New Roman" w:cs="Times New Roman"/>
          <w:sz w:val="28"/>
          <w:szCs w:val="28"/>
          <w:lang w:val="en-US"/>
        </w:rPr>
        <w:t>Hỗ trợ giáo dục khuyết tật</w:t>
      </w:r>
    </w:p>
    <w:p w14:paraId="6707337A" w14:textId="77777777" w:rsidR="00987E48" w:rsidRPr="00987E48" w:rsidRDefault="00987E48" w:rsidP="00987E48">
      <w:pPr>
        <w:pStyle w:val="ListParagraph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7E48">
        <w:rPr>
          <w:rFonts w:ascii="Times New Roman" w:hAnsi="Times New Roman" w:cs="Times New Roman"/>
          <w:sz w:val="28"/>
          <w:szCs w:val="28"/>
          <w:lang w:val="en-US"/>
        </w:rPr>
        <w:t>01 Vị trí tư vấn học sinh</w:t>
      </w:r>
    </w:p>
    <w:p w14:paraId="1A4ECEC7" w14:textId="77777777" w:rsidR="00987E48" w:rsidRPr="009950FF" w:rsidRDefault="00987E48" w:rsidP="00987E48">
      <w:pPr>
        <w:pStyle w:val="ListParagraph"/>
        <w:spacing w:line="276" w:lineRule="auto"/>
        <w:rPr>
          <w:sz w:val="28"/>
          <w:szCs w:val="28"/>
          <w:lang w:val="en-US"/>
        </w:rPr>
      </w:pPr>
      <w:r w:rsidRPr="00987E48">
        <w:rPr>
          <w:rFonts w:ascii="Times New Roman" w:hAnsi="Times New Roman" w:cs="Times New Roman"/>
          <w:sz w:val="28"/>
          <w:szCs w:val="28"/>
          <w:lang w:val="en-US"/>
        </w:rPr>
        <w:t>01 Vị trí làm giáo vụ</w:t>
      </w:r>
    </w:p>
    <w:p w14:paraId="1EA15ED1" w14:textId="77777777" w:rsidR="004C4F80" w:rsidRPr="004C4F80" w:rsidRDefault="004C4F80" w:rsidP="004C4F80">
      <w:pPr>
        <w:ind w:firstLine="7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14:paraId="72B2DF1D" w14:textId="27E51DE9" w:rsidR="00A30A1C" w:rsidRPr="00A30A1C" w:rsidRDefault="00A30A1C" w:rsidP="00A30A1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30A1C">
        <w:rPr>
          <w:rFonts w:ascii="Times New Roman" w:hAnsi="Times New Roman" w:cs="Times New Roman"/>
          <w:b/>
          <w:sz w:val="28"/>
          <w:szCs w:val="28"/>
          <w:lang w:val="pt-BR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                             </w:t>
      </w:r>
      <w:r w:rsidRPr="00A30A1C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1374E2" w:rsidRPr="00A30A1C">
        <w:rPr>
          <w:rFonts w:ascii="Times New Roman" w:hAnsi="Times New Roman" w:cs="Times New Roman"/>
          <w:b/>
          <w:sz w:val="28"/>
          <w:szCs w:val="28"/>
          <w:lang w:val="pt-BR"/>
        </w:rPr>
        <w:t xml:space="preserve">THỦ TRƯỞNG ĐƠN VỊ </w:t>
      </w:r>
    </w:p>
    <w:p w14:paraId="3071A0B1" w14:textId="77777777" w:rsidR="0035307D" w:rsidRPr="004C4F80" w:rsidRDefault="0035307D">
      <w:pPr>
        <w:rPr>
          <w:rFonts w:ascii="Times New Roman" w:hAnsi="Times New Roman" w:cs="Times New Roman"/>
          <w:sz w:val="28"/>
          <w:szCs w:val="28"/>
        </w:rPr>
      </w:pPr>
    </w:p>
    <w:sectPr w:rsidR="0035307D" w:rsidRPr="004C4F80" w:rsidSect="00C54DA8">
      <w:headerReference w:type="default" r:id="rId7"/>
      <w:pgSz w:w="11907" w:h="16840" w:code="9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FD24E" w14:textId="77777777" w:rsidR="00AE37DA" w:rsidRDefault="00AE37DA" w:rsidP="004C4F80">
      <w:r>
        <w:separator/>
      </w:r>
    </w:p>
  </w:endnote>
  <w:endnote w:type="continuationSeparator" w:id="0">
    <w:p w14:paraId="0CA08887" w14:textId="77777777" w:rsidR="00AE37DA" w:rsidRDefault="00AE37DA" w:rsidP="004C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94D1F" w14:textId="77777777" w:rsidR="00AE37DA" w:rsidRDefault="00AE37DA" w:rsidP="004C4F80">
      <w:r>
        <w:separator/>
      </w:r>
    </w:p>
  </w:footnote>
  <w:footnote w:type="continuationSeparator" w:id="0">
    <w:p w14:paraId="4CD58610" w14:textId="77777777" w:rsidR="00AE37DA" w:rsidRDefault="00AE37DA" w:rsidP="004C4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8BDA" w14:textId="77777777" w:rsidR="009F765B" w:rsidRDefault="00000000">
    <w:pPr>
      <w:rPr>
        <w:sz w:val="2"/>
        <w:szCs w:val="2"/>
      </w:rPr>
    </w:pPr>
    <w:r>
      <w:rPr>
        <w:noProof/>
        <w:lang w:val="en-US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6AE06D6" wp14:editId="4D490B1F">
              <wp:simplePos x="0" y="0"/>
              <wp:positionH relativeFrom="page">
                <wp:posOffset>3853815</wp:posOffset>
              </wp:positionH>
              <wp:positionV relativeFrom="page">
                <wp:posOffset>220980</wp:posOffset>
              </wp:positionV>
              <wp:extent cx="80010" cy="182245"/>
              <wp:effectExtent l="0" t="1905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F802AA" w14:textId="77777777" w:rsidR="009F765B" w:rsidRDefault="00000000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E4E54">
                            <w:rPr>
                              <w:rStyle w:val="Headerorfooter0"/>
                              <w:rFonts w:eastAsia="Courier New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0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E06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45pt;margin-top:17.4pt;width:6.3pt;height:14.3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" filled="f" stroked="f">
              <v:textbox style="mso-fit-shape-to-text:t" inset="0,0,0,0">
                <w:txbxContent>
                  <w:p w14:paraId="15F802AA" w14:textId="77777777" w:rsidR="009F765B" w:rsidRDefault="00000000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E4E54">
                      <w:rPr>
                        <w:rStyle w:val="Headerorfooter0"/>
                        <w:rFonts w:eastAsia="Courier New"/>
                        <w:noProof/>
                      </w:rPr>
                      <w:t>2</w:t>
                    </w:r>
                    <w:r>
                      <w:rPr>
                        <w:rStyle w:val="Headerorfooter0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 w15:restartNumberingAfterBreak="0">
    <w:nsid w:val="0000000B"/>
    <w:multiLevelType w:val="multilevel"/>
    <w:tmpl w:val="0000000A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 w15:restartNumberingAfterBreak="0">
    <w:nsid w:val="0000000D"/>
    <w:multiLevelType w:val="multilevel"/>
    <w:tmpl w:val="0000000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 w15:restartNumberingAfterBreak="0">
    <w:nsid w:val="0000000F"/>
    <w:multiLevelType w:val="multilevel"/>
    <w:tmpl w:val="0000000E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 w15:restartNumberingAfterBreak="0">
    <w:nsid w:val="00000013"/>
    <w:multiLevelType w:val="multilevel"/>
    <w:tmpl w:val="00000012"/>
    <w:lvl w:ilvl="0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 w15:restartNumberingAfterBreak="0">
    <w:nsid w:val="00000017"/>
    <w:multiLevelType w:val="multilevel"/>
    <w:tmpl w:val="0000001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 w15:restartNumberingAfterBreak="0">
    <w:nsid w:val="00000019"/>
    <w:multiLevelType w:val="multilevel"/>
    <w:tmpl w:val="00000018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 w15:restartNumberingAfterBreak="0">
    <w:nsid w:val="0000001B"/>
    <w:multiLevelType w:val="multilevel"/>
    <w:tmpl w:val="0000001A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 w15:restartNumberingAfterBreak="0">
    <w:nsid w:val="0000001D"/>
    <w:multiLevelType w:val="multilevel"/>
    <w:tmpl w:val="0000001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 w15:restartNumberingAfterBreak="0">
    <w:nsid w:val="0000001F"/>
    <w:multiLevelType w:val="multilevel"/>
    <w:tmpl w:val="0000001E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 w15:restartNumberingAfterBreak="0">
    <w:nsid w:val="00000021"/>
    <w:multiLevelType w:val="multilevel"/>
    <w:tmpl w:val="0000002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 w15:restartNumberingAfterBreak="0">
    <w:nsid w:val="00000023"/>
    <w:multiLevelType w:val="multilevel"/>
    <w:tmpl w:val="0000002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 w15:restartNumberingAfterBreak="0">
    <w:nsid w:val="00000025"/>
    <w:multiLevelType w:val="multilevel"/>
    <w:tmpl w:val="0000002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 w15:restartNumberingAfterBreak="0">
    <w:nsid w:val="00000027"/>
    <w:multiLevelType w:val="multilevel"/>
    <w:tmpl w:val="0000002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 w15:restartNumberingAfterBreak="0">
    <w:nsid w:val="00000029"/>
    <w:multiLevelType w:val="multilevel"/>
    <w:tmpl w:val="00000028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 w15:restartNumberingAfterBreak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0" w15:restartNumberingAfterBreak="0">
    <w:nsid w:val="0000002D"/>
    <w:multiLevelType w:val="multilevel"/>
    <w:tmpl w:val="0000002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 w15:restartNumberingAfterBreak="0">
    <w:nsid w:val="0000002F"/>
    <w:multiLevelType w:val="multilevel"/>
    <w:tmpl w:val="0000002E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 w15:restartNumberingAfterBreak="0">
    <w:nsid w:val="00000031"/>
    <w:multiLevelType w:val="multilevel"/>
    <w:tmpl w:val="0000003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3" w15:restartNumberingAfterBreak="0">
    <w:nsid w:val="00000033"/>
    <w:multiLevelType w:val="multilevel"/>
    <w:tmpl w:val="0000003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 w15:restartNumberingAfterBreak="0">
    <w:nsid w:val="1C203A60"/>
    <w:multiLevelType w:val="hybridMultilevel"/>
    <w:tmpl w:val="9E28F03C"/>
    <w:lvl w:ilvl="0" w:tplc="D9B0F36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70B6C"/>
    <w:multiLevelType w:val="hybridMultilevel"/>
    <w:tmpl w:val="3BB2724A"/>
    <w:lvl w:ilvl="0" w:tplc="C908B73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76E4C"/>
    <w:multiLevelType w:val="hybridMultilevel"/>
    <w:tmpl w:val="32101A5E"/>
    <w:lvl w:ilvl="0" w:tplc="611A7F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650204"/>
    <w:multiLevelType w:val="hybridMultilevel"/>
    <w:tmpl w:val="FAA8BFA2"/>
    <w:lvl w:ilvl="0" w:tplc="BE1495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71476"/>
    <w:multiLevelType w:val="hybridMultilevel"/>
    <w:tmpl w:val="3E06C5C6"/>
    <w:lvl w:ilvl="0" w:tplc="F5649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007940">
    <w:abstractNumId w:val="0"/>
  </w:num>
  <w:num w:numId="2" w16cid:durableId="1824587804">
    <w:abstractNumId w:val="1"/>
  </w:num>
  <w:num w:numId="3" w16cid:durableId="444885446">
    <w:abstractNumId w:val="2"/>
  </w:num>
  <w:num w:numId="4" w16cid:durableId="151675566">
    <w:abstractNumId w:val="3"/>
  </w:num>
  <w:num w:numId="5" w16cid:durableId="844124755">
    <w:abstractNumId w:val="4"/>
  </w:num>
  <w:num w:numId="6" w16cid:durableId="868103486">
    <w:abstractNumId w:val="5"/>
  </w:num>
  <w:num w:numId="7" w16cid:durableId="775249869">
    <w:abstractNumId w:val="6"/>
  </w:num>
  <w:num w:numId="8" w16cid:durableId="456602451">
    <w:abstractNumId w:val="7"/>
  </w:num>
  <w:num w:numId="9" w16cid:durableId="278876263">
    <w:abstractNumId w:val="8"/>
  </w:num>
  <w:num w:numId="10" w16cid:durableId="295305614">
    <w:abstractNumId w:val="9"/>
  </w:num>
  <w:num w:numId="11" w16cid:durableId="190069397">
    <w:abstractNumId w:val="10"/>
  </w:num>
  <w:num w:numId="12" w16cid:durableId="75710972">
    <w:abstractNumId w:val="11"/>
  </w:num>
  <w:num w:numId="13" w16cid:durableId="1868639932">
    <w:abstractNumId w:val="12"/>
  </w:num>
  <w:num w:numId="14" w16cid:durableId="1350109200">
    <w:abstractNumId w:val="13"/>
  </w:num>
  <w:num w:numId="15" w16cid:durableId="1496535241">
    <w:abstractNumId w:val="14"/>
  </w:num>
  <w:num w:numId="16" w16cid:durableId="1510217876">
    <w:abstractNumId w:val="15"/>
  </w:num>
  <w:num w:numId="17" w16cid:durableId="1930965953">
    <w:abstractNumId w:val="16"/>
  </w:num>
  <w:num w:numId="18" w16cid:durableId="85662162">
    <w:abstractNumId w:val="17"/>
  </w:num>
  <w:num w:numId="19" w16cid:durableId="1433353080">
    <w:abstractNumId w:val="18"/>
  </w:num>
  <w:num w:numId="20" w16cid:durableId="1054356036">
    <w:abstractNumId w:val="19"/>
  </w:num>
  <w:num w:numId="21" w16cid:durableId="614557346">
    <w:abstractNumId w:val="20"/>
  </w:num>
  <w:num w:numId="22" w16cid:durableId="452947463">
    <w:abstractNumId w:val="21"/>
  </w:num>
  <w:num w:numId="23" w16cid:durableId="1775444655">
    <w:abstractNumId w:val="22"/>
  </w:num>
  <w:num w:numId="24" w16cid:durableId="352612281">
    <w:abstractNumId w:val="23"/>
  </w:num>
  <w:num w:numId="25" w16cid:durableId="985007305">
    <w:abstractNumId w:val="26"/>
  </w:num>
  <w:num w:numId="26" w16cid:durableId="569312221">
    <w:abstractNumId w:val="27"/>
  </w:num>
  <w:num w:numId="27" w16cid:durableId="48188520">
    <w:abstractNumId w:val="24"/>
  </w:num>
  <w:num w:numId="28" w16cid:durableId="1699087098">
    <w:abstractNumId w:val="25"/>
  </w:num>
  <w:num w:numId="29" w16cid:durableId="94079506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80"/>
    <w:rsid w:val="00034DCA"/>
    <w:rsid w:val="000614BF"/>
    <w:rsid w:val="00075FB8"/>
    <w:rsid w:val="000961D5"/>
    <w:rsid w:val="001374E2"/>
    <w:rsid w:val="00176AF3"/>
    <w:rsid w:val="002A0BF4"/>
    <w:rsid w:val="002C1062"/>
    <w:rsid w:val="0031177D"/>
    <w:rsid w:val="0035307D"/>
    <w:rsid w:val="004523D8"/>
    <w:rsid w:val="004C262F"/>
    <w:rsid w:val="004C4F80"/>
    <w:rsid w:val="005046D6"/>
    <w:rsid w:val="00575299"/>
    <w:rsid w:val="005D0AE5"/>
    <w:rsid w:val="00651439"/>
    <w:rsid w:val="006919C8"/>
    <w:rsid w:val="006E2B26"/>
    <w:rsid w:val="00703FEA"/>
    <w:rsid w:val="007E7637"/>
    <w:rsid w:val="00887FD8"/>
    <w:rsid w:val="00955275"/>
    <w:rsid w:val="00987E48"/>
    <w:rsid w:val="009950FF"/>
    <w:rsid w:val="009F765B"/>
    <w:rsid w:val="00A30A1C"/>
    <w:rsid w:val="00AE37DA"/>
    <w:rsid w:val="00BE6234"/>
    <w:rsid w:val="00C54DA8"/>
    <w:rsid w:val="00D27DE6"/>
    <w:rsid w:val="00DC4A9A"/>
    <w:rsid w:val="00DD6C9C"/>
    <w:rsid w:val="00E566BF"/>
    <w:rsid w:val="00E75422"/>
    <w:rsid w:val="00E825C8"/>
    <w:rsid w:val="00E91BC1"/>
    <w:rsid w:val="00EE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754FBC"/>
  <w15:chartTrackingRefBased/>
  <w15:docId w15:val="{4674BC8F-8FE0-47C1-A73D-3CB26E4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C4F8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30A1C"/>
    <w:pPr>
      <w:keepNext/>
      <w:widowControl/>
      <w:outlineLvl w:val="0"/>
    </w:pPr>
    <w:rPr>
      <w:rFonts w:ascii=".VnTimeH" w:eastAsia="Times New Roman" w:hAnsi=".VnTimeH" w:cs="Times New Roman"/>
      <w:b/>
      <w:bCs/>
      <w:color w:val="auto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rsid w:val="004C4F80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Bodytext2NotBold">
    <w:name w:val="Body text (2) + Not Bold"/>
    <w:basedOn w:val="Bodytext2"/>
    <w:uiPriority w:val="99"/>
    <w:rsid w:val="004C4F80"/>
    <w:rPr>
      <w:rFonts w:eastAsia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/>
    </w:rPr>
  </w:style>
  <w:style w:type="character" w:customStyle="1" w:styleId="Bodytext4">
    <w:name w:val="Body text (4)_"/>
    <w:basedOn w:val="DefaultParagraphFont"/>
    <w:link w:val="Bodytext40"/>
    <w:uiPriority w:val="99"/>
    <w:rsid w:val="004C4F80"/>
    <w:rPr>
      <w:rFonts w:eastAsia="Times New Roman" w:cs="Times New Roman"/>
      <w:sz w:val="21"/>
      <w:szCs w:val="21"/>
      <w:shd w:val="clear" w:color="auto" w:fill="FFFFFF"/>
    </w:rPr>
  </w:style>
  <w:style w:type="character" w:customStyle="1" w:styleId="Headerorfooter">
    <w:name w:val="Header or footer_"/>
    <w:basedOn w:val="DefaultParagraphFont"/>
    <w:uiPriority w:val="99"/>
    <w:rsid w:val="004C4F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Headerorfooter0">
    <w:name w:val="Header or footer"/>
    <w:basedOn w:val="Headerorfooter"/>
    <w:rsid w:val="004C4F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Heading10">
    <w:name w:val="Heading #1_"/>
    <w:basedOn w:val="DefaultParagraphFont"/>
    <w:link w:val="Heading11"/>
    <w:uiPriority w:val="99"/>
    <w:rsid w:val="004C4F80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C4F80"/>
    <w:pPr>
      <w:shd w:val="clear" w:color="auto" w:fill="FFFFFF"/>
      <w:spacing w:line="302" w:lineRule="exact"/>
      <w:ind w:firstLine="420"/>
      <w:jc w:val="both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/>
      <w14:ligatures w14:val="standardContextual"/>
    </w:rPr>
  </w:style>
  <w:style w:type="paragraph" w:customStyle="1" w:styleId="Bodytext40">
    <w:name w:val="Body text (4)"/>
    <w:basedOn w:val="Normal"/>
    <w:link w:val="Bodytext4"/>
    <w:uiPriority w:val="99"/>
    <w:rsid w:val="004C4F80"/>
    <w:pPr>
      <w:shd w:val="clear" w:color="auto" w:fill="FFFFFF"/>
      <w:spacing w:line="293" w:lineRule="exact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Heading11">
    <w:name w:val="Heading #1"/>
    <w:basedOn w:val="Normal"/>
    <w:link w:val="Heading10"/>
    <w:uiPriority w:val="99"/>
    <w:rsid w:val="004C4F80"/>
    <w:pPr>
      <w:shd w:val="clear" w:color="auto" w:fill="FFFFFF"/>
      <w:spacing w:line="0" w:lineRule="atLeast"/>
      <w:ind w:firstLine="420"/>
      <w:jc w:val="both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/>
      <w14:ligatures w14:val="standardContextual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4C4F80"/>
    <w:rPr>
      <w:rFonts w:cs="Times New Roman"/>
      <w:sz w:val="27"/>
      <w:szCs w:val="27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4C4F80"/>
    <w:pPr>
      <w:shd w:val="clear" w:color="auto" w:fill="FFFFFF"/>
      <w:spacing w:before="300" w:line="322" w:lineRule="exact"/>
    </w:pPr>
    <w:rPr>
      <w:rFonts w:ascii="Times New Roman" w:eastAsiaTheme="minorHAnsi" w:hAnsi="Times New Roman" w:cs="Times New Roman"/>
      <w:color w:val="auto"/>
      <w:kern w:val="2"/>
      <w:sz w:val="27"/>
      <w:szCs w:val="27"/>
      <w:lang w:val="en-US"/>
      <w14:ligatures w14:val="standardContextual"/>
    </w:rPr>
  </w:style>
  <w:style w:type="character" w:customStyle="1" w:styleId="BodyTextChar">
    <w:name w:val="Body Text Char"/>
    <w:basedOn w:val="DefaultParagraphFont"/>
    <w:uiPriority w:val="99"/>
    <w:semiHidden/>
    <w:rsid w:val="004C4F80"/>
    <w:rPr>
      <w:rFonts w:ascii="Courier New" w:eastAsia="Courier New" w:hAnsi="Courier New" w:cs="Courier New"/>
      <w:color w:val="000000"/>
      <w:kern w:val="0"/>
      <w:sz w:val="24"/>
      <w:szCs w:val="24"/>
      <w:lang w:val="vi-VN"/>
      <w14:ligatures w14:val="none"/>
    </w:rPr>
  </w:style>
  <w:style w:type="character" w:customStyle="1" w:styleId="Footnote">
    <w:name w:val="Footnote_"/>
    <w:basedOn w:val="DefaultParagraphFont"/>
    <w:link w:val="Footnote0"/>
    <w:uiPriority w:val="99"/>
    <w:rsid w:val="004C4F80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Bodytext2SmallCaps">
    <w:name w:val="Body text (2) + Small Caps"/>
    <w:basedOn w:val="Bodytext2"/>
    <w:uiPriority w:val="99"/>
    <w:rsid w:val="004C4F80"/>
    <w:rPr>
      <w:rFonts w:eastAsia="Times New Roman" w:cs="Times New Roman"/>
      <w:b/>
      <w:bCs/>
      <w:smallCaps/>
      <w:sz w:val="27"/>
      <w:szCs w:val="27"/>
      <w:shd w:val="clear" w:color="auto" w:fill="FFFFFF"/>
    </w:rPr>
  </w:style>
  <w:style w:type="character" w:customStyle="1" w:styleId="Heading1NotBold">
    <w:name w:val="Heading #1 + Not Bold"/>
    <w:aliases w:val="Italic1"/>
    <w:basedOn w:val="Heading10"/>
    <w:uiPriority w:val="99"/>
    <w:rsid w:val="004C4F80"/>
    <w:rPr>
      <w:rFonts w:eastAsia="Times New Roman" w:cs="Times New Roman"/>
      <w:b w:val="0"/>
      <w:bCs w:val="0"/>
      <w:i/>
      <w:iCs/>
      <w:sz w:val="27"/>
      <w:szCs w:val="27"/>
      <w:shd w:val="clear" w:color="auto" w:fill="FFFFFF"/>
    </w:rPr>
  </w:style>
  <w:style w:type="character" w:customStyle="1" w:styleId="Bodytext2SmallCaps1">
    <w:name w:val="Body text (2) + Small Caps1"/>
    <w:basedOn w:val="Bodytext2"/>
    <w:uiPriority w:val="99"/>
    <w:rsid w:val="004C4F80"/>
    <w:rPr>
      <w:rFonts w:eastAsia="Times New Roman" w:cs="Times New Roman"/>
      <w:b/>
      <w:bCs/>
      <w:smallCaps/>
      <w:sz w:val="27"/>
      <w:szCs w:val="27"/>
      <w:u w:val="single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4C4F80"/>
    <w:pPr>
      <w:shd w:val="clear" w:color="auto" w:fill="FFFFFF"/>
      <w:spacing w:line="230" w:lineRule="exact"/>
      <w:ind w:firstLine="720"/>
      <w:jc w:val="both"/>
    </w:pPr>
    <w:rPr>
      <w:rFonts w:ascii="Times New Roman" w:eastAsiaTheme="minorHAnsi" w:hAnsi="Times New Roman" w:cs="Times New Roman"/>
      <w:b/>
      <w:bCs/>
      <w:color w:val="auto"/>
      <w:kern w:val="2"/>
      <w:sz w:val="19"/>
      <w:szCs w:val="19"/>
      <w:lang w:val="en-US"/>
      <w14:ligatures w14:val="standardContextual"/>
    </w:rPr>
  </w:style>
  <w:style w:type="paragraph" w:customStyle="1" w:styleId="Bodytext21">
    <w:name w:val="Body text (2)1"/>
    <w:basedOn w:val="Normal"/>
    <w:uiPriority w:val="99"/>
    <w:rsid w:val="004C4F80"/>
    <w:pPr>
      <w:shd w:val="clear" w:color="auto" w:fill="FFFFFF"/>
      <w:spacing w:line="312" w:lineRule="exact"/>
      <w:ind w:hanging="680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ListParagraph">
    <w:name w:val="List Paragraph"/>
    <w:basedOn w:val="Normal"/>
    <w:uiPriority w:val="34"/>
    <w:qFormat/>
    <w:rsid w:val="00A30A1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30A1C"/>
    <w:rPr>
      <w:rFonts w:ascii=".VnTimeH" w:eastAsia="Times New Roman" w:hAnsi=".VnTimeH" w:cs="Times New Roman"/>
      <w:b/>
      <w:bCs/>
      <w:kern w:val="0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03F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FEA"/>
    <w:rPr>
      <w:rFonts w:ascii="Courier New" w:eastAsia="Courier New" w:hAnsi="Courier New" w:cs="Courier New"/>
      <w:color w:val="000000"/>
      <w:kern w:val="0"/>
      <w:sz w:val="24"/>
      <w:szCs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3F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FEA"/>
    <w:rPr>
      <w:rFonts w:ascii="Courier New" w:eastAsia="Courier New" w:hAnsi="Courier New" w:cs="Courier New"/>
      <w:color w:val="000000"/>
      <w:kern w:val="0"/>
      <w:sz w:val="24"/>
      <w:szCs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Lien</dc:creator>
  <cp:keywords/>
  <dc:description/>
  <cp:lastModifiedBy>Administrator</cp:lastModifiedBy>
  <cp:revision>22</cp:revision>
  <dcterms:created xsi:type="dcterms:W3CDTF">2023-12-07T07:44:00Z</dcterms:created>
  <dcterms:modified xsi:type="dcterms:W3CDTF">2025-10-14T09:00:00Z</dcterms:modified>
</cp:coreProperties>
</file>